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1CDCC" w14:textId="054F536C" w:rsidR="00CC5298" w:rsidRDefault="00D939BE" w:rsidP="00D939BE">
      <w:pPr>
        <w:rPr>
          <w:b/>
          <w:sz w:val="24"/>
        </w:rPr>
      </w:pPr>
      <w:r>
        <w:rPr>
          <w:sz w:val="28"/>
          <w:szCs w:val="28"/>
        </w:rPr>
        <w:br/>
      </w:r>
      <w:r w:rsidR="0066785C">
        <w:rPr>
          <w:b/>
          <w:sz w:val="24"/>
        </w:rPr>
        <w:t xml:space="preserve">Bijlage </w:t>
      </w:r>
      <w:r w:rsidR="008C3083">
        <w:rPr>
          <w:b/>
          <w:sz w:val="24"/>
        </w:rPr>
        <w:t>I</w:t>
      </w:r>
      <w:r w:rsidR="00A333A2">
        <w:rPr>
          <w:b/>
          <w:sz w:val="24"/>
        </w:rPr>
        <w:t xml:space="preserve"> </w:t>
      </w:r>
      <w:r w:rsidR="00AA32EF">
        <w:rPr>
          <w:b/>
          <w:sz w:val="24"/>
        </w:rPr>
        <w:t>Referentie</w:t>
      </w:r>
      <w:r w:rsidR="00A333A2">
        <w:rPr>
          <w:b/>
          <w:sz w:val="24"/>
        </w:rPr>
        <w:t xml:space="preserve">verklaring </w:t>
      </w:r>
    </w:p>
    <w:p w14:paraId="0B5B74AA" w14:textId="77777777" w:rsidR="00CC5298" w:rsidRDefault="00CC5298" w:rsidP="00D939BE">
      <w:pPr>
        <w:rPr>
          <w:b/>
          <w:sz w:val="24"/>
        </w:rPr>
      </w:pPr>
    </w:p>
    <w:p w14:paraId="7E67E206" w14:textId="0A7248E3" w:rsidR="00CC5298" w:rsidRPr="008C3083" w:rsidRDefault="00A333A2" w:rsidP="00D939BE">
      <w:pPr>
        <w:rPr>
          <w:b/>
          <w:sz w:val="20"/>
          <w:szCs w:val="20"/>
        </w:rPr>
      </w:pPr>
      <w:r w:rsidRPr="008C3083">
        <w:rPr>
          <w:b/>
          <w:sz w:val="20"/>
          <w:szCs w:val="20"/>
        </w:rPr>
        <w:t xml:space="preserve">Kerncompetentie </w:t>
      </w:r>
      <w:r w:rsidR="008C3083" w:rsidRPr="008C3083">
        <w:rPr>
          <w:b/>
          <w:sz w:val="20"/>
          <w:szCs w:val="20"/>
        </w:rPr>
        <w:t>2</w:t>
      </w:r>
      <w:r w:rsidR="00CC5298" w:rsidRPr="008C3083">
        <w:rPr>
          <w:b/>
          <w:sz w:val="20"/>
          <w:szCs w:val="20"/>
        </w:rPr>
        <w:t xml:space="preserve"> </w:t>
      </w:r>
      <w:r w:rsidR="008C3083" w:rsidRPr="008C3083">
        <w:rPr>
          <w:b/>
          <w:sz w:val="20"/>
          <w:szCs w:val="20"/>
          <w:lang w:val="nl"/>
        </w:rPr>
        <w:t>Het inbedrijfstellen van nautische radarsensoren</w:t>
      </w:r>
    </w:p>
    <w:p w14:paraId="41663F40" w14:textId="77777777" w:rsidR="00A333A2" w:rsidRDefault="00A333A2" w:rsidP="00D939BE">
      <w:pPr>
        <w:rPr>
          <w:szCs w:val="18"/>
        </w:rPr>
      </w:pPr>
    </w:p>
    <w:p w14:paraId="0F91B96B" w14:textId="77777777" w:rsidR="00D939BE" w:rsidRDefault="00D939BE" w:rsidP="00D939BE">
      <w:pPr>
        <w:rPr>
          <w:szCs w:val="18"/>
        </w:rPr>
      </w:pPr>
      <w:r>
        <w:rPr>
          <w:szCs w:val="18"/>
        </w:rPr>
        <w:t xml:space="preserve">De aanbestedende dienst heeft in </w:t>
      </w:r>
      <w:r w:rsidR="00EB714E">
        <w:rPr>
          <w:szCs w:val="18"/>
        </w:rPr>
        <w:t>hoofdstuk 4</w:t>
      </w:r>
      <w:r>
        <w:rPr>
          <w:szCs w:val="18"/>
        </w:rPr>
        <w:t xml:space="preserve"> van het aanbestedingsdocument de volgende kerncompetentie vastgesteld die overeenkomen met ervaring op essentiële punten van de opdracht.</w:t>
      </w:r>
    </w:p>
    <w:p w14:paraId="0F91B96C" w14:textId="77777777" w:rsidR="00D939BE" w:rsidRPr="001974C3" w:rsidRDefault="00D939BE" w:rsidP="00D939BE">
      <w:pPr>
        <w:tabs>
          <w:tab w:val="left" w:pos="3015"/>
        </w:tabs>
        <w:spacing w:line="260" w:lineRule="atLeast"/>
      </w:pPr>
    </w:p>
    <w:p w14:paraId="0F91B96D" w14:textId="77777777" w:rsidR="00D939BE" w:rsidRDefault="00D939BE" w:rsidP="00D939BE">
      <w:pPr>
        <w:rPr>
          <w:b/>
        </w:rPr>
      </w:pPr>
      <w:r>
        <w:rPr>
          <w:rFonts w:cs="Arial"/>
          <w:bCs/>
          <w:iCs/>
          <w:szCs w:val="18"/>
        </w:rPr>
        <w:t xml:space="preserve">U overlegt per kerncompetentie </w:t>
      </w:r>
      <w:r w:rsidRPr="0055683C">
        <w:rPr>
          <w:rFonts w:cs="Arial"/>
          <w:bCs/>
          <w:iCs/>
          <w:szCs w:val="18"/>
        </w:rPr>
        <w:t>één</w:t>
      </w:r>
      <w:r w:rsidRPr="0055683C">
        <w:rPr>
          <w:szCs w:val="18"/>
        </w:rPr>
        <w:t xml:space="preserve"> referentie</w:t>
      </w:r>
      <w:r>
        <w:rPr>
          <w:szCs w:val="18"/>
        </w:rPr>
        <w:t xml:space="preserve">verklaring conform onderstaand model. </w:t>
      </w:r>
    </w:p>
    <w:p w14:paraId="0F91B96E" w14:textId="77777777" w:rsidR="00D939BE" w:rsidRDefault="00D939BE" w:rsidP="00D939BE">
      <w:pPr>
        <w:rPr>
          <w:b/>
        </w:rPr>
      </w:pPr>
    </w:p>
    <w:tbl>
      <w:tblPr>
        <w:tblW w:w="5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902"/>
        <w:gridCol w:w="3089"/>
        <w:gridCol w:w="1182"/>
        <w:gridCol w:w="3019"/>
      </w:tblGrid>
      <w:tr w:rsidR="00D939BE" w:rsidRPr="008A2E85" w14:paraId="0F91B971" w14:textId="77777777" w:rsidTr="00393BCE">
        <w:trPr>
          <w:trHeight w:val="188"/>
        </w:trPr>
        <w:tc>
          <w:tcPr>
            <w:tcW w:w="3358" w:type="pct"/>
            <w:gridSpan w:val="3"/>
            <w:shd w:val="clear" w:color="auto" w:fill="E0E0E0"/>
          </w:tcPr>
          <w:p w14:paraId="0F91B96F" w14:textId="77777777" w:rsidR="00D939BE" w:rsidRPr="008A2E85" w:rsidRDefault="00D939BE" w:rsidP="00D939BE">
            <w:r>
              <w:t>Referentieverklaring ten behoeve van Rijkswaterstaat Centrale Informatievoorziening</w:t>
            </w:r>
          </w:p>
        </w:tc>
        <w:tc>
          <w:tcPr>
            <w:tcW w:w="1642" w:type="pct"/>
            <w:shd w:val="clear" w:color="auto" w:fill="E0E0E0"/>
          </w:tcPr>
          <w:p w14:paraId="0F91B970" w14:textId="7752717A" w:rsidR="00D939BE" w:rsidRPr="008A2E85" w:rsidRDefault="00454F7F" w:rsidP="007017E0">
            <w:r>
              <w:t>Kerncompetentie:</w:t>
            </w:r>
            <w:r w:rsidR="00A333A2">
              <w:t xml:space="preserve"> </w:t>
            </w:r>
            <w:r w:rsidR="008C3083">
              <w:t>2</w:t>
            </w:r>
            <w:r w:rsidR="00D939BE" w:rsidRPr="008A2E85">
              <w:t xml:space="preserve"> </w:t>
            </w:r>
          </w:p>
        </w:tc>
      </w:tr>
      <w:tr w:rsidR="00D939BE" w:rsidRPr="004F0D5C" w14:paraId="0F91B974" w14:textId="77777777" w:rsidTr="00393BCE">
        <w:trPr>
          <w:trHeight w:val="169"/>
        </w:trPr>
        <w:tc>
          <w:tcPr>
            <w:tcW w:w="1035" w:type="pct"/>
            <w:tcBorders>
              <w:top w:val="single" w:sz="4" w:space="0" w:color="auto"/>
              <w:left w:val="single" w:sz="4" w:space="0" w:color="auto"/>
            </w:tcBorders>
          </w:tcPr>
          <w:p w14:paraId="0F91B972" w14:textId="77777777" w:rsidR="00D939BE" w:rsidRDefault="00D939BE" w:rsidP="003E1F37">
            <w:r>
              <w:t>Naam organisatie</w:t>
            </w:r>
          </w:p>
        </w:tc>
        <w:tc>
          <w:tcPr>
            <w:tcW w:w="3965" w:type="pct"/>
            <w:gridSpan w:val="3"/>
            <w:tcBorders>
              <w:top w:val="single" w:sz="4" w:space="0" w:color="auto"/>
              <w:right w:val="single" w:sz="4" w:space="0" w:color="auto"/>
            </w:tcBorders>
          </w:tcPr>
          <w:p w14:paraId="0F91B973" w14:textId="184C745A" w:rsidR="00D939BE" w:rsidRPr="004F0D5C" w:rsidRDefault="00D939BE" w:rsidP="003E1F37">
            <w:pPr>
              <w:tabs>
                <w:tab w:val="left" w:pos="3015"/>
              </w:tabs>
              <w:rPr>
                <w:szCs w:val="18"/>
              </w:rPr>
            </w:pPr>
          </w:p>
        </w:tc>
      </w:tr>
      <w:tr w:rsidR="00D939BE" w:rsidRPr="004F0D5C" w14:paraId="0F91B977" w14:textId="77777777" w:rsidTr="00393BCE">
        <w:trPr>
          <w:trHeight w:val="169"/>
        </w:trPr>
        <w:tc>
          <w:tcPr>
            <w:tcW w:w="1035" w:type="pct"/>
            <w:tcBorders>
              <w:left w:val="single" w:sz="4" w:space="0" w:color="auto"/>
            </w:tcBorders>
          </w:tcPr>
          <w:p w14:paraId="0F91B975" w14:textId="77777777" w:rsidR="00D939BE" w:rsidRDefault="00D939BE" w:rsidP="003E1F37">
            <w:r>
              <w:t>Soort organisatie</w:t>
            </w:r>
          </w:p>
        </w:tc>
        <w:tc>
          <w:tcPr>
            <w:tcW w:w="3965" w:type="pct"/>
            <w:gridSpan w:val="3"/>
            <w:tcBorders>
              <w:right w:val="single" w:sz="4" w:space="0" w:color="auto"/>
            </w:tcBorders>
          </w:tcPr>
          <w:p w14:paraId="0F91B976" w14:textId="48187092" w:rsidR="00D939BE" w:rsidRPr="004F0D5C" w:rsidRDefault="00D939BE" w:rsidP="003E1F37">
            <w:pPr>
              <w:tabs>
                <w:tab w:val="left" w:pos="3015"/>
              </w:tabs>
              <w:rPr>
                <w:szCs w:val="18"/>
              </w:rPr>
            </w:pPr>
          </w:p>
        </w:tc>
      </w:tr>
      <w:tr w:rsidR="00D939BE" w:rsidRPr="004F0D5C" w14:paraId="0F91B97A" w14:textId="77777777" w:rsidTr="00393BCE">
        <w:trPr>
          <w:trHeight w:val="169"/>
        </w:trPr>
        <w:tc>
          <w:tcPr>
            <w:tcW w:w="1035" w:type="pct"/>
            <w:tcBorders>
              <w:left w:val="single" w:sz="4" w:space="0" w:color="auto"/>
              <w:bottom w:val="single" w:sz="4" w:space="0" w:color="auto"/>
            </w:tcBorders>
          </w:tcPr>
          <w:p w14:paraId="0F91B978" w14:textId="77777777" w:rsidR="00D939BE" w:rsidRDefault="00D939BE" w:rsidP="003E1F37">
            <w:r>
              <w:t>Land</w:t>
            </w:r>
          </w:p>
        </w:tc>
        <w:tc>
          <w:tcPr>
            <w:tcW w:w="3965" w:type="pct"/>
            <w:gridSpan w:val="3"/>
            <w:tcBorders>
              <w:bottom w:val="single" w:sz="4" w:space="0" w:color="auto"/>
              <w:right w:val="single" w:sz="4" w:space="0" w:color="auto"/>
            </w:tcBorders>
          </w:tcPr>
          <w:p w14:paraId="0F91B979" w14:textId="6CA35CA4" w:rsidR="00D939BE" w:rsidRPr="004F0D5C" w:rsidRDefault="00D939BE" w:rsidP="003E1F37">
            <w:pPr>
              <w:tabs>
                <w:tab w:val="left" w:pos="3015"/>
              </w:tabs>
              <w:rPr>
                <w:szCs w:val="18"/>
              </w:rPr>
            </w:pPr>
          </w:p>
        </w:tc>
      </w:tr>
      <w:tr w:rsidR="00D939BE" w:rsidRPr="004F0D5C" w14:paraId="0F91B97D" w14:textId="77777777" w:rsidTr="00393BCE">
        <w:trPr>
          <w:trHeight w:val="169"/>
        </w:trPr>
        <w:tc>
          <w:tcPr>
            <w:tcW w:w="1035" w:type="pct"/>
            <w:vMerge w:val="restart"/>
            <w:tcBorders>
              <w:left w:val="single" w:sz="4" w:space="0" w:color="auto"/>
            </w:tcBorders>
          </w:tcPr>
          <w:p w14:paraId="0F91B97B" w14:textId="77777777" w:rsidR="00D939BE" w:rsidRDefault="00D939BE" w:rsidP="003E1F37">
            <w:r>
              <w:t>Contactpersoon referentie</w:t>
            </w:r>
          </w:p>
        </w:tc>
        <w:tc>
          <w:tcPr>
            <w:tcW w:w="3965" w:type="pct"/>
            <w:gridSpan w:val="3"/>
            <w:tcBorders>
              <w:right w:val="single" w:sz="4" w:space="0" w:color="auto"/>
            </w:tcBorders>
          </w:tcPr>
          <w:p w14:paraId="0F91B97C" w14:textId="5225E3FB" w:rsidR="00D939BE" w:rsidRPr="004F0D5C" w:rsidRDefault="00D939BE" w:rsidP="007017E0">
            <w:pPr>
              <w:tabs>
                <w:tab w:val="left" w:pos="3015"/>
              </w:tabs>
              <w:rPr>
                <w:szCs w:val="18"/>
              </w:rPr>
            </w:pPr>
            <w:r>
              <w:rPr>
                <w:szCs w:val="18"/>
              </w:rPr>
              <w:t xml:space="preserve">Naam: </w:t>
            </w:r>
          </w:p>
        </w:tc>
      </w:tr>
      <w:tr w:rsidR="00D939BE" w:rsidRPr="004F0D5C" w14:paraId="0F91B980" w14:textId="77777777" w:rsidTr="00393BCE">
        <w:trPr>
          <w:trHeight w:val="169"/>
        </w:trPr>
        <w:tc>
          <w:tcPr>
            <w:tcW w:w="1035" w:type="pct"/>
            <w:vMerge/>
            <w:tcBorders>
              <w:left w:val="single" w:sz="4" w:space="0" w:color="auto"/>
            </w:tcBorders>
          </w:tcPr>
          <w:p w14:paraId="0F91B97E" w14:textId="77777777" w:rsidR="00D939BE" w:rsidRDefault="00D939BE" w:rsidP="003E1F37"/>
        </w:tc>
        <w:tc>
          <w:tcPr>
            <w:tcW w:w="3965" w:type="pct"/>
            <w:gridSpan w:val="3"/>
            <w:tcBorders>
              <w:right w:val="single" w:sz="4" w:space="0" w:color="auto"/>
            </w:tcBorders>
          </w:tcPr>
          <w:p w14:paraId="0F91B97F" w14:textId="12A7FD50" w:rsidR="00D939BE" w:rsidRPr="004F0D5C" w:rsidRDefault="00D939BE" w:rsidP="007017E0">
            <w:pPr>
              <w:tabs>
                <w:tab w:val="left" w:pos="3015"/>
              </w:tabs>
              <w:rPr>
                <w:szCs w:val="18"/>
              </w:rPr>
            </w:pPr>
            <w:r>
              <w:rPr>
                <w:szCs w:val="18"/>
              </w:rPr>
              <w:t xml:space="preserve">Functie: </w:t>
            </w:r>
          </w:p>
        </w:tc>
      </w:tr>
      <w:tr w:rsidR="0027382E" w:rsidRPr="004F0D5C" w14:paraId="02B9D2FB" w14:textId="77777777" w:rsidTr="00393BCE">
        <w:trPr>
          <w:trHeight w:val="169"/>
        </w:trPr>
        <w:tc>
          <w:tcPr>
            <w:tcW w:w="1035" w:type="pct"/>
            <w:vMerge/>
            <w:tcBorders>
              <w:left w:val="single" w:sz="4" w:space="0" w:color="auto"/>
            </w:tcBorders>
          </w:tcPr>
          <w:p w14:paraId="7D22E644" w14:textId="77777777" w:rsidR="0027382E" w:rsidRDefault="0027382E" w:rsidP="003E1F37"/>
        </w:tc>
        <w:tc>
          <w:tcPr>
            <w:tcW w:w="3965" w:type="pct"/>
            <w:gridSpan w:val="3"/>
            <w:tcBorders>
              <w:right w:val="single" w:sz="4" w:space="0" w:color="auto"/>
            </w:tcBorders>
          </w:tcPr>
          <w:p w14:paraId="3EE8C427" w14:textId="561A0F59" w:rsidR="0027382E" w:rsidRDefault="0027382E" w:rsidP="003E1F37">
            <w:pPr>
              <w:tabs>
                <w:tab w:val="left" w:pos="3015"/>
              </w:tabs>
              <w:rPr>
                <w:szCs w:val="18"/>
              </w:rPr>
            </w:pPr>
            <w:r>
              <w:rPr>
                <w:szCs w:val="18"/>
              </w:rPr>
              <w:t>Email:</w:t>
            </w:r>
          </w:p>
        </w:tc>
      </w:tr>
      <w:tr w:rsidR="00D939BE" w:rsidRPr="004F0D5C" w14:paraId="0F91B983" w14:textId="77777777" w:rsidTr="00393BCE">
        <w:trPr>
          <w:trHeight w:val="169"/>
        </w:trPr>
        <w:tc>
          <w:tcPr>
            <w:tcW w:w="1035" w:type="pct"/>
            <w:vMerge/>
            <w:tcBorders>
              <w:left w:val="single" w:sz="4" w:space="0" w:color="auto"/>
              <w:bottom w:val="single" w:sz="4" w:space="0" w:color="auto"/>
            </w:tcBorders>
          </w:tcPr>
          <w:p w14:paraId="0F91B981" w14:textId="77777777" w:rsidR="00D939BE" w:rsidRDefault="00D939BE" w:rsidP="003E1F37"/>
        </w:tc>
        <w:tc>
          <w:tcPr>
            <w:tcW w:w="3965" w:type="pct"/>
            <w:gridSpan w:val="3"/>
            <w:tcBorders>
              <w:bottom w:val="single" w:sz="4" w:space="0" w:color="auto"/>
              <w:right w:val="single" w:sz="4" w:space="0" w:color="auto"/>
            </w:tcBorders>
          </w:tcPr>
          <w:p w14:paraId="0F91B982" w14:textId="7D2B7B14" w:rsidR="00D939BE" w:rsidRPr="004F0D5C" w:rsidRDefault="00D939BE" w:rsidP="007017E0">
            <w:pPr>
              <w:tabs>
                <w:tab w:val="left" w:pos="3015"/>
              </w:tabs>
              <w:rPr>
                <w:szCs w:val="18"/>
              </w:rPr>
            </w:pPr>
            <w:r>
              <w:rPr>
                <w:szCs w:val="18"/>
              </w:rPr>
              <w:t>Tel.nr.</w:t>
            </w:r>
            <w:r w:rsidR="007017E0">
              <w:rPr>
                <w:szCs w:val="18"/>
              </w:rPr>
              <w:t>:</w:t>
            </w:r>
            <w:r>
              <w:rPr>
                <w:szCs w:val="18"/>
              </w:rPr>
              <w:t xml:space="preserve"> </w:t>
            </w:r>
          </w:p>
        </w:tc>
      </w:tr>
      <w:tr w:rsidR="00D939BE" w14:paraId="0F91B986" w14:textId="77777777" w:rsidTr="00393BCE">
        <w:trPr>
          <w:trHeight w:val="169"/>
        </w:trPr>
        <w:tc>
          <w:tcPr>
            <w:tcW w:w="1035" w:type="pct"/>
            <w:vMerge w:val="restart"/>
            <w:tcBorders>
              <w:left w:val="single" w:sz="4" w:space="0" w:color="auto"/>
              <w:right w:val="single" w:sz="4" w:space="0" w:color="auto"/>
            </w:tcBorders>
          </w:tcPr>
          <w:p w14:paraId="0F91B984" w14:textId="77777777" w:rsidR="00D939BE" w:rsidRDefault="00D939BE" w:rsidP="003E1F37">
            <w:r>
              <w:t>Omschrijving</w:t>
            </w:r>
          </w:p>
        </w:tc>
        <w:tc>
          <w:tcPr>
            <w:tcW w:w="3965" w:type="pct"/>
            <w:gridSpan w:val="3"/>
            <w:tcBorders>
              <w:left w:val="nil"/>
              <w:right w:val="single" w:sz="4" w:space="0" w:color="auto"/>
            </w:tcBorders>
          </w:tcPr>
          <w:p w14:paraId="0F91B985" w14:textId="64CEBB00" w:rsidR="002C7F82" w:rsidRDefault="00B44C65" w:rsidP="003F4E2E">
            <w:pPr>
              <w:spacing w:line="240" w:lineRule="auto"/>
              <w:ind w:left="227" w:hanging="227"/>
              <w:contextualSpacing/>
            </w:pPr>
            <w:r>
              <w:rPr>
                <w:szCs w:val="20"/>
                <w:lang w:val="nl"/>
              </w:rPr>
              <w:t xml:space="preserve">Volgend uit het beschrijvend document de volgende passage: </w:t>
            </w:r>
            <w:r w:rsidRPr="003F4E2E">
              <w:rPr>
                <w:i/>
                <w:iCs/>
                <w:szCs w:val="20"/>
                <w:lang w:val="nl"/>
              </w:rPr>
              <w:t>De Inschrijver beschikt over de juiste expertise om alle radars op een vakkundige wijze inbedrijf te stellen. Het is hierbij noodzakelijk dat de Inschrijver de kennis en expertise en (digitale) tools heeft om alle parameters van de radar in te stellen. Inschrijver is in staat om fine tuning van de radar uit te voeren. Onder fine tuning wordt verstaan: het verkrijgen van de beste beeldkwaliteit en objectdetectie onder specifieke omstandigheden in het gebied waar de radar staat. Op specifieke locaties kan fine tuning tot op zeer hoog niveau nodig zijn om tot het gewenste radarbeeld te komen. Inschrijver beschikt over de kennis en expertise om deze fine tuning uit te voeren.</w:t>
            </w:r>
          </w:p>
        </w:tc>
      </w:tr>
      <w:tr w:rsidR="009C1A60" w:rsidRPr="00600148" w14:paraId="0F91B98A" w14:textId="77777777" w:rsidTr="00393BCE">
        <w:trPr>
          <w:trHeight w:val="1126"/>
        </w:trPr>
        <w:tc>
          <w:tcPr>
            <w:tcW w:w="1035" w:type="pct"/>
            <w:vMerge/>
            <w:tcBorders>
              <w:left w:val="single" w:sz="4" w:space="0" w:color="auto"/>
              <w:right w:val="single" w:sz="4" w:space="0" w:color="auto"/>
            </w:tcBorders>
          </w:tcPr>
          <w:p w14:paraId="0F91B987" w14:textId="77777777" w:rsidR="009C1A60" w:rsidRDefault="009C1A60" w:rsidP="003E1F37"/>
        </w:tc>
        <w:tc>
          <w:tcPr>
            <w:tcW w:w="3965" w:type="pct"/>
            <w:gridSpan w:val="3"/>
            <w:tcBorders>
              <w:left w:val="single" w:sz="4" w:space="0" w:color="auto"/>
              <w:right w:val="single" w:sz="4" w:space="0" w:color="auto"/>
            </w:tcBorders>
          </w:tcPr>
          <w:p w14:paraId="63279FA4" w14:textId="2C394E54" w:rsidR="003F4E2E" w:rsidRDefault="003F4E2E" w:rsidP="003F4E2E">
            <w:pPr>
              <w:spacing w:line="240" w:lineRule="auto"/>
              <w:ind w:left="227" w:hanging="227"/>
              <w:contextualSpacing/>
              <w:rPr>
                <w:szCs w:val="20"/>
                <w:lang w:val="nl"/>
              </w:rPr>
            </w:pPr>
            <w:r>
              <w:rPr>
                <w:szCs w:val="20"/>
                <w:lang w:val="nl"/>
              </w:rPr>
              <w:t>Geef aan dat en op welke manier in de referentieopdracht invulling is gegeven aan bovenstaande kerncompetentie. Benoem ten minste de aspecten inbedrijfstelling, instellen alle parameters en fine tuning.</w:t>
            </w:r>
          </w:p>
          <w:p w14:paraId="31669CC8" w14:textId="77777777" w:rsidR="00393BCE" w:rsidRDefault="00393BCE" w:rsidP="00454F7F"/>
          <w:p w14:paraId="0FFB22A8" w14:textId="77777777" w:rsidR="00B44C65" w:rsidRDefault="00B44C65" w:rsidP="00B44C65">
            <w:pPr>
              <w:spacing w:line="240" w:lineRule="auto"/>
              <w:ind w:left="227" w:hanging="227"/>
              <w:contextualSpacing/>
              <w:rPr>
                <w:szCs w:val="20"/>
                <w:lang w:val="nl"/>
              </w:rPr>
            </w:pPr>
          </w:p>
          <w:p w14:paraId="317D57D6" w14:textId="77777777" w:rsidR="00B44C65" w:rsidRPr="00B44C65" w:rsidRDefault="00B44C65" w:rsidP="00454F7F">
            <w:pPr>
              <w:rPr>
                <w:lang w:val="nl"/>
              </w:rPr>
            </w:pPr>
          </w:p>
          <w:p w14:paraId="7C29036A" w14:textId="77777777" w:rsidR="009C1A60" w:rsidRDefault="009C1A60" w:rsidP="00393BCE">
            <w:pPr>
              <w:pStyle w:val="EisBullet"/>
              <w:numPr>
                <w:ilvl w:val="0"/>
                <w:numId w:val="0"/>
              </w:numPr>
            </w:pPr>
          </w:p>
          <w:p w14:paraId="3E5A6FC4" w14:textId="77777777" w:rsidR="00393BCE" w:rsidRDefault="00393BCE" w:rsidP="00393BCE">
            <w:pPr>
              <w:pStyle w:val="EisBullet"/>
              <w:numPr>
                <w:ilvl w:val="0"/>
                <w:numId w:val="0"/>
              </w:numPr>
            </w:pPr>
          </w:p>
          <w:p w14:paraId="0F91B989" w14:textId="77777777" w:rsidR="00393BCE" w:rsidRPr="00600148" w:rsidRDefault="00393BCE" w:rsidP="00454F7F">
            <w:pPr>
              <w:pStyle w:val="EisBullet"/>
              <w:numPr>
                <w:ilvl w:val="0"/>
                <w:numId w:val="0"/>
              </w:numPr>
              <w:ind w:left="1134"/>
            </w:pPr>
          </w:p>
        </w:tc>
      </w:tr>
      <w:tr w:rsidR="00D939BE" w:rsidRPr="00600148" w14:paraId="0F91B98E" w14:textId="77777777" w:rsidTr="00393BCE">
        <w:trPr>
          <w:trHeight w:val="256"/>
        </w:trPr>
        <w:tc>
          <w:tcPr>
            <w:tcW w:w="1035" w:type="pct"/>
            <w:vMerge/>
            <w:tcBorders>
              <w:left w:val="single" w:sz="4" w:space="0" w:color="auto"/>
              <w:right w:val="single" w:sz="4" w:space="0" w:color="auto"/>
            </w:tcBorders>
          </w:tcPr>
          <w:p w14:paraId="0F91B98B" w14:textId="77777777" w:rsidR="00D939BE" w:rsidRDefault="00D939BE" w:rsidP="003E1F37"/>
        </w:tc>
        <w:tc>
          <w:tcPr>
            <w:tcW w:w="3965" w:type="pct"/>
            <w:gridSpan w:val="3"/>
            <w:tcBorders>
              <w:left w:val="single" w:sz="4" w:space="0" w:color="auto"/>
            </w:tcBorders>
            <w:vAlign w:val="bottom"/>
          </w:tcPr>
          <w:p w14:paraId="0F91B98D" w14:textId="25A71CAA" w:rsidR="00393BCE" w:rsidRPr="00393BCE" w:rsidRDefault="00393BCE" w:rsidP="00393BCE">
            <w:pPr>
              <w:spacing w:line="240" w:lineRule="auto"/>
              <w:contextualSpacing/>
              <w:rPr>
                <w:szCs w:val="20"/>
                <w:lang w:val="nl"/>
              </w:rPr>
            </w:pPr>
            <w:r>
              <w:rPr>
                <w:szCs w:val="20"/>
                <w:lang w:val="nl"/>
              </w:rPr>
              <w:t xml:space="preserve">Inschrijver verklaart </w:t>
            </w:r>
            <w:r w:rsidR="00DD0936">
              <w:rPr>
                <w:szCs w:val="20"/>
                <w:lang w:val="nl"/>
              </w:rPr>
              <w:t xml:space="preserve">dat </w:t>
            </w:r>
            <w:r w:rsidR="003F4E2E">
              <w:rPr>
                <w:szCs w:val="20"/>
                <w:lang w:val="nl"/>
              </w:rPr>
              <w:t>deze taken zijn uitgevoerd door Inschrijver zelf</w:t>
            </w:r>
            <w:r w:rsidR="00DD0936">
              <w:rPr>
                <w:szCs w:val="20"/>
                <w:lang w:val="nl"/>
              </w:rPr>
              <w:t>.</w:t>
            </w:r>
          </w:p>
        </w:tc>
      </w:tr>
      <w:tr w:rsidR="00D939BE" w:rsidRPr="00A91D54" w14:paraId="0F91B99A" w14:textId="77777777" w:rsidTr="00393BCE">
        <w:trPr>
          <w:trHeight w:val="169"/>
        </w:trPr>
        <w:tc>
          <w:tcPr>
            <w:tcW w:w="1035" w:type="pct"/>
            <w:vMerge/>
            <w:tcBorders>
              <w:left w:val="single" w:sz="4" w:space="0" w:color="auto"/>
              <w:right w:val="single" w:sz="4" w:space="0" w:color="auto"/>
            </w:tcBorders>
          </w:tcPr>
          <w:p w14:paraId="0F91B997" w14:textId="77777777" w:rsidR="00D939BE" w:rsidRDefault="00D939BE" w:rsidP="003E1F37"/>
        </w:tc>
        <w:tc>
          <w:tcPr>
            <w:tcW w:w="1680" w:type="pct"/>
            <w:tcBorders>
              <w:bottom w:val="single" w:sz="4" w:space="0" w:color="auto"/>
              <w:right w:val="single" w:sz="4" w:space="0" w:color="auto"/>
            </w:tcBorders>
          </w:tcPr>
          <w:p w14:paraId="0F91B998" w14:textId="77777777" w:rsidR="00D939BE" w:rsidRDefault="00D939BE" w:rsidP="003E1F37">
            <w:r>
              <w:t>Looptijd van de opdracht</w:t>
            </w:r>
          </w:p>
        </w:tc>
        <w:tc>
          <w:tcPr>
            <w:tcW w:w="2285" w:type="pct"/>
            <w:gridSpan w:val="2"/>
          </w:tcPr>
          <w:p w14:paraId="0F91B999" w14:textId="2D4E9704" w:rsidR="00D939BE" w:rsidRPr="00A91D54" w:rsidRDefault="00D939BE" w:rsidP="007017E0">
            <w:pPr>
              <w:rPr>
                <w:szCs w:val="18"/>
              </w:rPr>
            </w:pPr>
            <w:r>
              <w:t xml:space="preserve">Van      </w:t>
            </w:r>
            <w:r w:rsidR="007017E0">
              <w:t xml:space="preserve">               </w:t>
            </w:r>
            <w:r>
              <w:t xml:space="preserve">tot    </w:t>
            </w:r>
          </w:p>
        </w:tc>
      </w:tr>
      <w:tr w:rsidR="00D939BE" w14:paraId="0F91B99D" w14:textId="77777777" w:rsidTr="00393BCE">
        <w:trPr>
          <w:trHeight w:val="169"/>
        </w:trPr>
        <w:tc>
          <w:tcPr>
            <w:tcW w:w="1035" w:type="pct"/>
            <w:tcBorders>
              <w:left w:val="single" w:sz="4" w:space="0" w:color="auto"/>
              <w:bottom w:val="single" w:sz="4" w:space="0" w:color="auto"/>
            </w:tcBorders>
          </w:tcPr>
          <w:p w14:paraId="0F91B99B" w14:textId="77777777" w:rsidR="00D939BE" w:rsidRDefault="00D939BE" w:rsidP="003E1F37">
            <w:r>
              <w:t>Overige bijzonderheden</w:t>
            </w:r>
          </w:p>
        </w:tc>
        <w:tc>
          <w:tcPr>
            <w:tcW w:w="3965" w:type="pct"/>
            <w:gridSpan w:val="3"/>
            <w:tcBorders>
              <w:bottom w:val="single" w:sz="4" w:space="0" w:color="auto"/>
              <w:right w:val="single" w:sz="4" w:space="0" w:color="auto"/>
            </w:tcBorders>
          </w:tcPr>
          <w:p w14:paraId="0F91B99C" w14:textId="77777777" w:rsidR="00D939BE" w:rsidRDefault="00D939BE" w:rsidP="003E1F37"/>
        </w:tc>
      </w:tr>
      <w:tr w:rsidR="00D939BE" w14:paraId="0F91B9A0" w14:textId="77777777" w:rsidTr="00393BCE">
        <w:trPr>
          <w:trHeight w:val="169"/>
        </w:trPr>
        <w:tc>
          <w:tcPr>
            <w:tcW w:w="1035" w:type="pct"/>
            <w:tcBorders>
              <w:top w:val="single" w:sz="4" w:space="0" w:color="auto"/>
              <w:left w:val="single" w:sz="4" w:space="0" w:color="auto"/>
              <w:bottom w:val="single" w:sz="4" w:space="0" w:color="auto"/>
              <w:right w:val="single" w:sz="4" w:space="0" w:color="auto"/>
            </w:tcBorders>
          </w:tcPr>
          <w:p w14:paraId="0F91B99E" w14:textId="77777777" w:rsidR="00D939BE" w:rsidRDefault="00D939BE" w:rsidP="003E1F37">
            <w:r>
              <w:t>Bijlagen</w:t>
            </w:r>
          </w:p>
        </w:tc>
        <w:tc>
          <w:tcPr>
            <w:tcW w:w="3965" w:type="pct"/>
            <w:gridSpan w:val="3"/>
            <w:tcBorders>
              <w:top w:val="single" w:sz="4" w:space="0" w:color="auto"/>
              <w:left w:val="single" w:sz="4" w:space="0" w:color="auto"/>
              <w:bottom w:val="single" w:sz="4" w:space="0" w:color="auto"/>
              <w:right w:val="single" w:sz="4" w:space="0" w:color="auto"/>
            </w:tcBorders>
          </w:tcPr>
          <w:p w14:paraId="0F91B99F" w14:textId="77777777" w:rsidR="00D939BE" w:rsidRDefault="00D939BE" w:rsidP="003E1F37"/>
        </w:tc>
      </w:tr>
      <w:tr w:rsidR="00A5364A" w14:paraId="0F91B9A3" w14:textId="77777777" w:rsidTr="00393BCE">
        <w:trPr>
          <w:trHeight w:val="169"/>
        </w:trPr>
        <w:tc>
          <w:tcPr>
            <w:tcW w:w="103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1B9A1" w14:textId="77777777" w:rsidR="00A5364A" w:rsidRDefault="00A5364A" w:rsidP="003E1F37">
            <w:r>
              <w:t>Naam Inschrijver</w:t>
            </w:r>
          </w:p>
        </w:tc>
        <w:tc>
          <w:tcPr>
            <w:tcW w:w="3965" w:type="pct"/>
            <w:gridSpan w:val="3"/>
            <w:tcBorders>
              <w:top w:val="single" w:sz="4" w:space="0" w:color="auto"/>
              <w:left w:val="single" w:sz="4" w:space="0" w:color="auto"/>
              <w:bottom w:val="single" w:sz="4" w:space="0" w:color="auto"/>
              <w:right w:val="single" w:sz="4" w:space="0" w:color="auto"/>
            </w:tcBorders>
          </w:tcPr>
          <w:p w14:paraId="0F91B9A2" w14:textId="77777777" w:rsidR="00A5364A" w:rsidRDefault="00A5364A" w:rsidP="003E1F37"/>
        </w:tc>
      </w:tr>
    </w:tbl>
    <w:p w14:paraId="699D826F" w14:textId="77777777" w:rsidR="00393BCE" w:rsidRPr="00393BCE" w:rsidRDefault="00393BCE" w:rsidP="00393BCE"/>
    <w:sectPr w:rsidR="00393BCE" w:rsidRPr="00393BCE" w:rsidSect="00A5364A">
      <w:headerReference w:type="default" r:id="rId12"/>
      <w:footerReference w:type="default" r:id="rId13"/>
      <w:pgSz w:w="11906" w:h="16838" w:code="9"/>
      <w:pgMar w:top="1418" w:right="1826" w:bottom="1418" w:left="1418" w:header="902" w:footer="85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CCCAA" w14:textId="77777777" w:rsidR="009A2A1C" w:rsidRDefault="009A2A1C" w:rsidP="0088501B">
      <w:r>
        <w:separator/>
      </w:r>
    </w:p>
  </w:endnote>
  <w:endnote w:type="continuationSeparator" w:id="0">
    <w:p w14:paraId="1B4A843C" w14:textId="77777777" w:rsidR="009A2A1C" w:rsidRDefault="009A2A1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B9AF" w14:textId="77777777" w:rsidR="009175FA" w:rsidRPr="00BC3B53" w:rsidRDefault="009175FA" w:rsidP="002150CF">
    <w:pPr>
      <w:pStyle w:val="Voettekst"/>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78F92" w14:textId="77777777" w:rsidR="009A2A1C" w:rsidRDefault="009A2A1C" w:rsidP="0088501B">
      <w:r>
        <w:separator/>
      </w:r>
    </w:p>
  </w:footnote>
  <w:footnote w:type="continuationSeparator" w:id="0">
    <w:p w14:paraId="20F135DE" w14:textId="77777777" w:rsidR="009A2A1C" w:rsidRDefault="009A2A1C"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B9A9" w14:textId="77777777" w:rsidR="009175FA" w:rsidRDefault="009175FA" w:rsidP="002150CF">
    <w:pPr>
      <w:pStyle w:val="Koptekst"/>
      <w:rPr>
        <w:rFonts w:cs="Verdana-Bold"/>
        <w:b/>
        <w:bCs/>
        <w:smallCaps/>
        <w:szCs w:val="18"/>
      </w:rPr>
    </w:pPr>
  </w:p>
  <w:p w14:paraId="0F91B9AA" w14:textId="77777777" w:rsidR="009175FA" w:rsidRDefault="009175FA" w:rsidP="002150CF"/>
  <w:p w14:paraId="0F91B9AB" w14:textId="77777777" w:rsidR="009175FA" w:rsidRPr="00740712" w:rsidRDefault="009175FA" w:rsidP="002150CF"/>
  <w:p w14:paraId="0F91B9AC" w14:textId="77777777" w:rsidR="009175FA" w:rsidRPr="00217880" w:rsidRDefault="009175FA" w:rsidP="002150CF">
    <w:pPr>
      <w:spacing w:line="0" w:lineRule="atLeast"/>
      <w:rPr>
        <w:sz w:val="2"/>
        <w:szCs w:val="2"/>
      </w:rPr>
    </w:pPr>
  </w:p>
  <w:p w14:paraId="0F91B9AD" w14:textId="77777777" w:rsidR="009175FA" w:rsidRPr="00217880" w:rsidRDefault="009175FA" w:rsidP="002150CF">
    <w:pPr>
      <w:spacing w:line="0" w:lineRule="atLeast"/>
      <w:rPr>
        <w:sz w:val="2"/>
        <w:szCs w:val="2"/>
      </w:rPr>
    </w:pPr>
  </w:p>
  <w:p w14:paraId="0F91B9AE" w14:textId="77777777" w:rsidR="009175FA" w:rsidRDefault="009175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D447DEB"/>
    <w:multiLevelType w:val="hybridMultilevel"/>
    <w:tmpl w:val="E350178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8"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abstractNum w:abstractNumId="31" w15:restartNumberingAfterBreak="0">
    <w:nsid w:val="7DA7566B"/>
    <w:multiLevelType w:val="singleLevel"/>
    <w:tmpl w:val="E098DC5A"/>
    <w:lvl w:ilvl="0">
      <w:start w:val="1"/>
      <w:numFmt w:val="bullet"/>
      <w:lvlText w:val="n"/>
      <w:lvlJc w:val="left"/>
      <w:pPr>
        <w:tabs>
          <w:tab w:val="num" w:pos="340"/>
        </w:tabs>
        <w:ind w:left="340" w:hanging="340"/>
      </w:pPr>
      <w:rPr>
        <w:rFonts w:ascii="Wingdings" w:hAnsi="Wingdings" w:hint="default"/>
        <w:sz w:val="18"/>
      </w:rPr>
    </w:lvl>
  </w:abstractNum>
  <w:num w:numId="1" w16cid:durableId="1581134309">
    <w:abstractNumId w:val="9"/>
  </w:num>
  <w:num w:numId="2" w16cid:durableId="842545869">
    <w:abstractNumId w:val="11"/>
  </w:num>
  <w:num w:numId="3" w16cid:durableId="441001227">
    <w:abstractNumId w:val="28"/>
  </w:num>
  <w:num w:numId="4" w16cid:durableId="713770682">
    <w:abstractNumId w:val="10"/>
  </w:num>
  <w:num w:numId="5" w16cid:durableId="651720520">
    <w:abstractNumId w:val="15"/>
  </w:num>
  <w:num w:numId="6" w16cid:durableId="1142886557">
    <w:abstractNumId w:val="20"/>
  </w:num>
  <w:num w:numId="7" w16cid:durableId="1066149892">
    <w:abstractNumId w:val="2"/>
  </w:num>
  <w:num w:numId="8" w16cid:durableId="1999772012">
    <w:abstractNumId w:val="1"/>
  </w:num>
  <w:num w:numId="9" w16cid:durableId="1391609550">
    <w:abstractNumId w:val="0"/>
  </w:num>
  <w:num w:numId="10" w16cid:durableId="1831365607">
    <w:abstractNumId w:val="7"/>
  </w:num>
  <w:num w:numId="11" w16cid:durableId="429936769">
    <w:abstractNumId w:val="5"/>
  </w:num>
  <w:num w:numId="12" w16cid:durableId="852769826">
    <w:abstractNumId w:val="5"/>
  </w:num>
  <w:num w:numId="13" w16cid:durableId="638145028">
    <w:abstractNumId w:val="29"/>
  </w:num>
  <w:num w:numId="14" w16cid:durableId="48920982">
    <w:abstractNumId w:val="3"/>
  </w:num>
  <w:num w:numId="15" w16cid:durableId="883179614">
    <w:abstractNumId w:val="16"/>
  </w:num>
  <w:num w:numId="16" w16cid:durableId="1241870630">
    <w:abstractNumId w:val="24"/>
  </w:num>
  <w:num w:numId="17" w16cid:durableId="768623950">
    <w:abstractNumId w:val="8"/>
  </w:num>
  <w:num w:numId="18" w16cid:durableId="1465855105">
    <w:abstractNumId w:val="21"/>
  </w:num>
  <w:num w:numId="19" w16cid:durableId="630863058">
    <w:abstractNumId w:val="30"/>
  </w:num>
  <w:num w:numId="20" w16cid:durableId="1215309652">
    <w:abstractNumId w:val="12"/>
  </w:num>
  <w:num w:numId="21" w16cid:durableId="1846935623">
    <w:abstractNumId w:val="23"/>
  </w:num>
  <w:num w:numId="22" w16cid:durableId="2085175268">
    <w:abstractNumId w:val="25"/>
  </w:num>
  <w:num w:numId="23" w16cid:durableId="1186141668">
    <w:abstractNumId w:val="19"/>
  </w:num>
  <w:num w:numId="24" w16cid:durableId="1990747461">
    <w:abstractNumId w:val="27"/>
  </w:num>
  <w:num w:numId="25" w16cid:durableId="343434598">
    <w:abstractNumId w:val="26"/>
  </w:num>
  <w:num w:numId="26" w16cid:durableId="776683554">
    <w:abstractNumId w:val="6"/>
  </w:num>
  <w:num w:numId="27" w16cid:durableId="775640752">
    <w:abstractNumId w:val="14"/>
  </w:num>
  <w:num w:numId="28" w16cid:durableId="827675785">
    <w:abstractNumId w:val="22"/>
  </w:num>
  <w:num w:numId="29" w16cid:durableId="887035750">
    <w:abstractNumId w:val="4"/>
  </w:num>
  <w:num w:numId="30" w16cid:durableId="182718069">
    <w:abstractNumId w:val="18"/>
  </w:num>
  <w:num w:numId="31" w16cid:durableId="1243756022">
    <w:abstractNumId w:val="17"/>
  </w:num>
  <w:num w:numId="32" w16cid:durableId="1176461985">
    <w:abstractNumId w:val="31"/>
  </w:num>
  <w:num w:numId="33" w16cid:durableId="9754501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9BE"/>
    <w:rsid w:val="000107C8"/>
    <w:rsid w:val="0005553B"/>
    <w:rsid w:val="000A59FD"/>
    <w:rsid w:val="000E1F3B"/>
    <w:rsid w:val="000E6DA5"/>
    <w:rsid w:val="001376E7"/>
    <w:rsid w:val="001727BE"/>
    <w:rsid w:val="001D6F03"/>
    <w:rsid w:val="00241548"/>
    <w:rsid w:val="0027382E"/>
    <w:rsid w:val="002A6578"/>
    <w:rsid w:val="002B1092"/>
    <w:rsid w:val="002C7F82"/>
    <w:rsid w:val="002D7D2B"/>
    <w:rsid w:val="002E0FD2"/>
    <w:rsid w:val="0038549E"/>
    <w:rsid w:val="00391F2C"/>
    <w:rsid w:val="00393BCE"/>
    <w:rsid w:val="00396C1E"/>
    <w:rsid w:val="003C22BA"/>
    <w:rsid w:val="003C4BF2"/>
    <w:rsid w:val="003C69B3"/>
    <w:rsid w:val="003F4E2E"/>
    <w:rsid w:val="0040142D"/>
    <w:rsid w:val="0040571B"/>
    <w:rsid w:val="00450447"/>
    <w:rsid w:val="00454F7F"/>
    <w:rsid w:val="004B0EA1"/>
    <w:rsid w:val="004D766D"/>
    <w:rsid w:val="005A4FBE"/>
    <w:rsid w:val="005D2CF1"/>
    <w:rsid w:val="005E046F"/>
    <w:rsid w:val="006006F5"/>
    <w:rsid w:val="0066785C"/>
    <w:rsid w:val="006D2E66"/>
    <w:rsid w:val="006F42D7"/>
    <w:rsid w:val="007017E0"/>
    <w:rsid w:val="0073653F"/>
    <w:rsid w:val="007F4AEA"/>
    <w:rsid w:val="0088501B"/>
    <w:rsid w:val="008C3083"/>
    <w:rsid w:val="008E3581"/>
    <w:rsid w:val="00905289"/>
    <w:rsid w:val="009175FA"/>
    <w:rsid w:val="009A2A1C"/>
    <w:rsid w:val="009C1A60"/>
    <w:rsid w:val="009C5CF5"/>
    <w:rsid w:val="00A32591"/>
    <w:rsid w:val="00A333A2"/>
    <w:rsid w:val="00A5364A"/>
    <w:rsid w:val="00A77ABF"/>
    <w:rsid w:val="00A863E9"/>
    <w:rsid w:val="00AA32EF"/>
    <w:rsid w:val="00B022C4"/>
    <w:rsid w:val="00B44C65"/>
    <w:rsid w:val="00B559E9"/>
    <w:rsid w:val="00B72222"/>
    <w:rsid w:val="00B80650"/>
    <w:rsid w:val="00C36FAA"/>
    <w:rsid w:val="00CA55CC"/>
    <w:rsid w:val="00CC5298"/>
    <w:rsid w:val="00CE5E12"/>
    <w:rsid w:val="00CE7223"/>
    <w:rsid w:val="00D939BE"/>
    <w:rsid w:val="00DA3555"/>
    <w:rsid w:val="00DD0936"/>
    <w:rsid w:val="00EB714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1B969"/>
  <w15:docId w15:val="{F5907FDC-FDD0-4EE4-BA41-7D234F3AA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54F7F"/>
    <w:pPr>
      <w:spacing w:line="240" w:lineRule="atLeast"/>
    </w:pPr>
    <w:rPr>
      <w:rFonts w:ascii="Verdana" w:eastAsia="Times New Roman" w:hAnsi="Verdana" w:cs="Times New Roman"/>
      <w:szCs w:val="24"/>
      <w:lang w:eastAsia="nl-NL"/>
    </w:rPr>
  </w:style>
  <w:style w:type="paragraph" w:styleId="Kop1">
    <w:name w:val="heading 1"/>
    <w:aliases w:val="hoofdstuk,Hoofdstuktitel"/>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titel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Huisstijl-Paginanummering">
    <w:name w:val="Huisstijl-Paginanummering"/>
    <w:basedOn w:val="Standaard"/>
    <w:rsid w:val="00D939BE"/>
    <w:pPr>
      <w:spacing w:line="180" w:lineRule="exact"/>
    </w:pPr>
    <w:rPr>
      <w:noProof/>
      <w:sz w:val="13"/>
    </w:rPr>
  </w:style>
  <w:style w:type="paragraph" w:customStyle="1" w:styleId="Bijlage">
    <w:name w:val="Bijlage"/>
    <w:aliases w:val="Formulier"/>
    <w:basedOn w:val="Kop1"/>
    <w:next w:val="Standaard"/>
    <w:link w:val="BijlageChar"/>
    <w:autoRedefine/>
    <w:rsid w:val="00D939BE"/>
    <w:pPr>
      <w:keepLines w:val="0"/>
      <w:spacing w:before="240" w:after="240"/>
    </w:pPr>
    <w:rPr>
      <w:rFonts w:eastAsia="Times New Roman" w:cs="Times New Roman"/>
      <w:b/>
      <w:kern w:val="32"/>
      <w:sz w:val="18"/>
      <w:szCs w:val="24"/>
    </w:rPr>
  </w:style>
  <w:style w:type="character" w:customStyle="1" w:styleId="BijlageChar">
    <w:name w:val="Bijlage Char"/>
    <w:aliases w:val="Formulier Char"/>
    <w:link w:val="Bijlage"/>
    <w:rsid w:val="00D939BE"/>
    <w:rPr>
      <w:rFonts w:ascii="Verdana" w:eastAsia="Times New Roman" w:hAnsi="Verdana" w:cs="Times New Roman"/>
      <w:b/>
      <w:bCs/>
      <w:kern w:val="32"/>
      <w:szCs w:val="24"/>
      <w:lang w:eastAsia="nl-NL"/>
    </w:rPr>
  </w:style>
  <w:style w:type="paragraph" w:customStyle="1" w:styleId="Eis1">
    <w:name w:val="Eis 1"/>
    <w:basedOn w:val="Standaard"/>
    <w:next w:val="Eis11"/>
    <w:autoRedefine/>
    <w:rsid w:val="00D939BE"/>
    <w:pPr>
      <w:numPr>
        <w:numId w:val="31"/>
      </w:numPr>
      <w:spacing w:before="240" w:after="120"/>
    </w:pPr>
    <w:rPr>
      <w:b/>
    </w:rPr>
  </w:style>
  <w:style w:type="paragraph" w:customStyle="1" w:styleId="Eis11">
    <w:name w:val="Eis 1.1"/>
    <w:basedOn w:val="Standaard"/>
    <w:autoRedefine/>
    <w:rsid w:val="00D939BE"/>
    <w:pPr>
      <w:numPr>
        <w:ilvl w:val="1"/>
        <w:numId w:val="31"/>
      </w:numPr>
      <w:spacing w:after="120"/>
    </w:pPr>
  </w:style>
  <w:style w:type="paragraph" w:customStyle="1" w:styleId="Eis111">
    <w:name w:val="Eis 1.1.1"/>
    <w:basedOn w:val="Eis11"/>
    <w:autoRedefine/>
    <w:rsid w:val="00D939BE"/>
    <w:pPr>
      <w:numPr>
        <w:ilvl w:val="2"/>
      </w:numPr>
    </w:pPr>
  </w:style>
  <w:style w:type="paragraph" w:customStyle="1" w:styleId="EisBullet">
    <w:name w:val="Eis Bullet"/>
    <w:basedOn w:val="Eis111"/>
    <w:rsid w:val="00D939BE"/>
    <w:pPr>
      <w:numPr>
        <w:ilvl w:val="3"/>
      </w:num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086EFD2979B848A2719F20C36979F1" ma:contentTypeVersion="10" ma:contentTypeDescription="Een nieuw document maken." ma:contentTypeScope="" ma:versionID="056cd78101a048f4bbe09fdedf737bd8">
  <xsd:schema xmlns:xsd="http://www.w3.org/2001/XMLSchema" xmlns:xs="http://www.w3.org/2001/XMLSchema" xmlns:p="http://schemas.microsoft.com/office/2006/metadata/properties" xmlns:ns2="11ac331d-776b-440d-872a-f19703fac4db" xmlns:ns3="cb665cb2-4c1b-4338-95f1-4dd7cd771ce0" targetNamespace="http://schemas.microsoft.com/office/2006/metadata/properties" ma:root="true" ma:fieldsID="7118f37afc2b793e7fc55d9535274717" ns2:_="" ns3:_="">
    <xsd:import namespace="11ac331d-776b-440d-872a-f19703fac4db"/>
    <xsd:import namespace="cb665cb2-4c1b-4338-95f1-4dd7cd771ce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Connect-Archiefwaardig" minOccurs="0"/>
                <xsd:element ref="ns3:ka142704ec404179bc6dc96ce8d3373c" minOccurs="0"/>
                <xsd:element ref="ns3:TaxCatchAll" minOccurs="0"/>
                <xsd:element ref="ns3:Connect-Status" minOccurs="0"/>
                <xsd:element ref="ns3:jbd8c863d0e84969b217bbeafdb7545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c331d-776b-440d-872a-f19703fac4d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Archiefwaardig" ma:index="13" nillable="true" ma:displayName="Archiefwaardig" ma:default="Ja" ma:format="Dropdown" ma:internalName="Connect_x002d_Archiefwaardig" ma:readOnly="false">
      <xsd:simpleType>
        <xsd:restriction base="dms:Choice">
          <xsd:enumeration value="Ja"/>
          <xsd:enumeration value="Nee"/>
        </xsd:restriction>
      </xsd:simpleType>
    </xsd:element>
    <xsd:element name="ka142704ec404179bc6dc96ce8d3373c" ma:index="15"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deaefd93-84a8-47ce-b90d-ea585710f8d5}" ma:internalName="TaxCatchAll" ma:showField="CatchAllData" ma:web="11ac331d-776b-440d-872a-f19703fac4db">
      <xsd:complexType>
        <xsd:complexContent>
          <xsd:extension base="dms:MultiChoiceLookup">
            <xsd:sequence>
              <xsd:element name="Value" type="dms:Lookup" maxOccurs="unbounded" minOccurs="0" nillable="true"/>
            </xsd:sequence>
          </xsd:extension>
        </xsd:complexContent>
      </xsd:complexType>
    </xsd:element>
    <xsd:element name="Connect-Status" ma:index="17" nillable="true"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jbd8c863d0e84969b217bbeafdb75459" ma:index="19"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PersistId xmlns="11ac331d-776b-440d-872a-f19703fac4db" xsi:nil="true"/>
    <_dlc_DocId xmlns="11ac331d-776b-440d-872a-f19703fac4db">SW00-2021062755-844</_dlc_DocId>
    <_dlc_DocIdUrl xmlns="11ac331d-776b-440d-872a-f19703fac4db">
      <Url>https://samenwerken.sp01.intranet.rws.nl/sites/M240401250/_layouts/15/DocIdRedir.aspx?ID=SW00-2021062755-844</Url>
      <Description>SW00-2021062755-844</Description>
    </_dlc_DocIdUrl>
    <TaxCatchAll xmlns="cb665cb2-4c1b-4338-95f1-4dd7cd771ce0">
      <Value>3</Value>
    </TaxCatchAll>
    <Connect-Status xmlns="cb665cb2-4c1b-4338-95f1-4dd7cd771ce0">Concept</Connect-Status>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Props1.xml><?xml version="1.0" encoding="utf-8"?>
<ds:datastoreItem xmlns:ds="http://schemas.openxmlformats.org/officeDocument/2006/customXml" ds:itemID="{224D2E08-294C-4D0E-958A-CADCFBD3A8D5}">
  <ds:schemaRefs>
    <ds:schemaRef ds:uri="http://schemas.openxmlformats.org/officeDocument/2006/bibliography"/>
  </ds:schemaRefs>
</ds:datastoreItem>
</file>

<file path=customXml/itemProps2.xml><?xml version="1.0" encoding="utf-8"?>
<ds:datastoreItem xmlns:ds="http://schemas.openxmlformats.org/officeDocument/2006/customXml" ds:itemID="{2474CDEE-0DCB-4837-96A3-B81ACD5F91A5}">
  <ds:schemaRefs>
    <ds:schemaRef ds:uri="http://schemas.microsoft.com/sharepoint/events"/>
  </ds:schemaRefs>
</ds:datastoreItem>
</file>

<file path=customXml/itemProps3.xml><?xml version="1.0" encoding="utf-8"?>
<ds:datastoreItem xmlns:ds="http://schemas.openxmlformats.org/officeDocument/2006/customXml" ds:itemID="{51490B45-B19E-46E5-8BAD-940FAB5FDD27}">
  <ds:schemaRefs>
    <ds:schemaRef ds:uri="http://schemas.microsoft.com/sharepoint/v3/contenttype/forms"/>
  </ds:schemaRefs>
</ds:datastoreItem>
</file>

<file path=customXml/itemProps4.xml><?xml version="1.0" encoding="utf-8"?>
<ds:datastoreItem xmlns:ds="http://schemas.openxmlformats.org/officeDocument/2006/customXml" ds:itemID="{925C732F-4AC5-4950-AD5F-93F0914CF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c331d-776b-440d-872a-f19703fac4db"/>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8619F3-2A4E-4F96-BFA2-5518723CFF5F}">
  <ds:schemaRefs>
    <ds:schemaRef ds:uri="http://schemas.microsoft.com/office/2006/documentManagement/types"/>
    <ds:schemaRef ds:uri="cb665cb2-4c1b-4338-95f1-4dd7cd771ce0"/>
    <ds:schemaRef ds:uri="http://www.w3.org/XML/1998/namespace"/>
    <ds:schemaRef ds:uri="http://schemas.microsoft.com/office/2006/metadata/properties"/>
    <ds:schemaRef ds:uri="http://purl.org/dc/terms/"/>
    <ds:schemaRef ds:uri="http://schemas.openxmlformats.org/package/2006/metadata/core-properties"/>
    <ds:schemaRef ds:uri="http://purl.org/dc/elements/1.1/"/>
    <ds:schemaRef ds:uri="http://purl.org/dc/dcmitype/"/>
    <ds:schemaRef ds:uri="11ac331d-776b-440d-872a-f19703fac4db"/>
    <ds:schemaRef ds:uri="http://schemas.microsoft.com/office/infopath/2007/PartnerControl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50</TotalTime>
  <Pages>1</Pages>
  <Words>268</Words>
  <Characters>1479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Referentie</vt:lpstr>
    </vt:vector>
  </TitlesOfParts>
  <Company>Rijkswaterstaat</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dc:title>
  <dc:creator/>
  <cp:keywords/>
  <cp:lastModifiedBy>Sütmuller, Jaap (RWS CIV)</cp:lastModifiedBy>
  <cp:revision>7</cp:revision>
  <cp:lastPrinted>2025-07-17T09:39:00Z</cp:lastPrinted>
  <dcterms:created xsi:type="dcterms:W3CDTF">2025-07-16T16:17:00Z</dcterms:created>
  <dcterms:modified xsi:type="dcterms:W3CDTF">2025-07-17T16:04:00Z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0x010100B8086EFD2979B848A2719F20C36979F1</vt:lpwstr>
  </property>
  <property fmtid="{D5CDD505-2E9C-101B-9397-08002B2CF9AE}" pid="3" name="_dlc_DocIdItemGuid">
    <vt:lpwstr>2edb27c4-e2c9-4e29-8d78-5fd8787f3978</vt:lpwstr>
  </property>
  <property fmtid="{D5CDD505-2E9C-101B-9397-08002B2CF9AE}" pid="4" name="Connect-Vertrouwelijkheid">
    <vt:lpwstr>3;#RWS Bedrijfsvertrouwelijk/geen|1523f3d8-a3f5-4033-a4d4-a04bf7d6d8cc</vt:lpwstr>
  </property>
  <property fmtid="{D5CDD505-2E9C-101B-9397-08002B2CF9AE}" pid="5" name="Connect-Documenttype">
    <vt:lpwstr/>
  </property>
</Properties>
</file>